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1965D" w14:textId="77777777" w:rsidR="00222774" w:rsidRDefault="00000000">
      <w:r>
        <w:rPr>
          <w:b/>
          <w:sz w:val="32"/>
        </w:rPr>
        <w:t>TILBUDSBREV</w:t>
      </w:r>
    </w:p>
    <w:p w14:paraId="45E24282" w14:textId="77777777" w:rsidR="00222774" w:rsidRDefault="00000000">
      <w:r>
        <w:rPr>
          <w:b/>
        </w:rPr>
        <w:t>Rammeavtale for kontroll og vedlikehold av elektriske anlegg og ventilasjonsanlegg</w:t>
      </w:r>
    </w:p>
    <w:p w14:paraId="5AF59B29" w14:textId="77777777" w:rsidR="00222774" w:rsidRDefault="00000000">
      <w:r>
        <w:t>Renovasjonsselskapet for Drammensregionen IKS (RfD)</w:t>
      </w:r>
    </w:p>
    <w:p w14:paraId="587E9316" w14:textId="6BABA89F" w:rsidR="00222774" w:rsidRDefault="3645871B">
      <w:r>
        <w:t>Saksnummer: 26-146</w:t>
      </w:r>
    </w:p>
    <w:p w14:paraId="7FED830C" w14:textId="77777777" w:rsidR="00222774" w:rsidRDefault="00000000">
      <w:r>
        <w:t>Tilbudsbrevet fylles ut, signeres og lastes opp i Artifik sammen med øvrige tilbudsdokumenter, jf. konkurransegrunnlaget punkt 6.2.</w:t>
      </w:r>
    </w:p>
    <w:p w14:paraId="55EB4E9A" w14:textId="77777777" w:rsidR="00222774" w:rsidRDefault="00000000">
      <w:pPr>
        <w:pStyle w:val="Overskrift1"/>
      </w:pPr>
      <w:r>
        <w:t>1 Opplysninger om tilbyder</w:t>
      </w:r>
    </w:p>
    <w:tbl>
      <w:tblPr>
        <w:tblStyle w:val="Tabellrutenett"/>
        <w:tblW w:w="0" w:type="auto"/>
        <w:tblLook w:val="04A0" w:firstRow="1" w:lastRow="0" w:firstColumn="1" w:lastColumn="0" w:noHBand="0" w:noVBand="1"/>
      </w:tblPr>
      <w:tblGrid>
        <w:gridCol w:w="4317"/>
        <w:gridCol w:w="4313"/>
      </w:tblGrid>
      <w:tr w:rsidR="00222774" w14:paraId="23944D61" w14:textId="77777777">
        <w:tc>
          <w:tcPr>
            <w:tcW w:w="4320" w:type="dxa"/>
          </w:tcPr>
          <w:p w14:paraId="7279013D" w14:textId="77777777" w:rsidR="00222774" w:rsidRDefault="00000000">
            <w:r>
              <w:t>Leverandørens navn</w:t>
            </w:r>
          </w:p>
        </w:tc>
        <w:tc>
          <w:tcPr>
            <w:tcW w:w="4320" w:type="dxa"/>
          </w:tcPr>
          <w:p w14:paraId="672A6659" w14:textId="77777777" w:rsidR="00222774" w:rsidRDefault="00222774"/>
        </w:tc>
      </w:tr>
      <w:tr w:rsidR="00222774" w14:paraId="2C698EC1" w14:textId="77777777">
        <w:tc>
          <w:tcPr>
            <w:tcW w:w="4320" w:type="dxa"/>
          </w:tcPr>
          <w:p w14:paraId="6064F284" w14:textId="77777777" w:rsidR="00222774" w:rsidRDefault="00000000">
            <w:r>
              <w:t>Organisasjonsnummer</w:t>
            </w:r>
          </w:p>
        </w:tc>
        <w:tc>
          <w:tcPr>
            <w:tcW w:w="4320" w:type="dxa"/>
          </w:tcPr>
          <w:p w14:paraId="0A37501D" w14:textId="77777777" w:rsidR="00222774" w:rsidRDefault="00222774"/>
        </w:tc>
      </w:tr>
      <w:tr w:rsidR="00222774" w14:paraId="460ABA5E" w14:textId="77777777">
        <w:tc>
          <w:tcPr>
            <w:tcW w:w="4320" w:type="dxa"/>
          </w:tcPr>
          <w:p w14:paraId="422FACFC" w14:textId="77777777" w:rsidR="00222774" w:rsidRDefault="00000000">
            <w:r>
              <w:t>Postadresse</w:t>
            </w:r>
          </w:p>
        </w:tc>
        <w:tc>
          <w:tcPr>
            <w:tcW w:w="4320" w:type="dxa"/>
          </w:tcPr>
          <w:p w14:paraId="5DAB6C7B" w14:textId="77777777" w:rsidR="00222774" w:rsidRDefault="00222774"/>
        </w:tc>
      </w:tr>
      <w:tr w:rsidR="00222774" w14:paraId="64C47273" w14:textId="77777777">
        <w:tc>
          <w:tcPr>
            <w:tcW w:w="4320" w:type="dxa"/>
          </w:tcPr>
          <w:p w14:paraId="65571C88" w14:textId="77777777" w:rsidR="00222774" w:rsidRDefault="00000000">
            <w:r>
              <w:t>Postnr. og -sted</w:t>
            </w:r>
          </w:p>
        </w:tc>
        <w:tc>
          <w:tcPr>
            <w:tcW w:w="4320" w:type="dxa"/>
          </w:tcPr>
          <w:p w14:paraId="02EB378F" w14:textId="77777777" w:rsidR="00222774" w:rsidRDefault="00222774"/>
        </w:tc>
      </w:tr>
    </w:tbl>
    <w:p w14:paraId="1BAEEE93" w14:textId="77777777" w:rsidR="009A491A" w:rsidRDefault="009A491A"/>
    <w:p w14:paraId="44DA10CA" w14:textId="21502BD9" w:rsidR="00222774" w:rsidRDefault="00000000" w:rsidP="009A491A">
      <w:pPr>
        <w:spacing w:after="0"/>
      </w:pPr>
      <w:proofErr w:type="spellStart"/>
      <w:r>
        <w:t>Kontaktperson</w:t>
      </w:r>
      <w:proofErr w:type="spellEnd"/>
      <w:r>
        <w:t xml:space="preserve"> for </w:t>
      </w:r>
      <w:proofErr w:type="spellStart"/>
      <w:r>
        <w:t>tilbudet</w:t>
      </w:r>
      <w:proofErr w:type="spellEnd"/>
      <w:r>
        <w:t>:</w:t>
      </w:r>
    </w:p>
    <w:tbl>
      <w:tblPr>
        <w:tblStyle w:val="Tabellrutenett"/>
        <w:tblW w:w="0" w:type="auto"/>
        <w:tblLook w:val="04A0" w:firstRow="1" w:lastRow="0" w:firstColumn="1" w:lastColumn="0" w:noHBand="0" w:noVBand="1"/>
      </w:tblPr>
      <w:tblGrid>
        <w:gridCol w:w="4315"/>
        <w:gridCol w:w="4315"/>
      </w:tblGrid>
      <w:tr w:rsidR="00222774" w14:paraId="54400A4E" w14:textId="77777777">
        <w:tc>
          <w:tcPr>
            <w:tcW w:w="4320" w:type="dxa"/>
          </w:tcPr>
          <w:p w14:paraId="2EF12E28" w14:textId="77777777" w:rsidR="00222774" w:rsidRDefault="00000000">
            <w:r>
              <w:t>Navn</w:t>
            </w:r>
          </w:p>
        </w:tc>
        <w:tc>
          <w:tcPr>
            <w:tcW w:w="4320" w:type="dxa"/>
          </w:tcPr>
          <w:p w14:paraId="6A05A809" w14:textId="77777777" w:rsidR="00222774" w:rsidRDefault="00222774"/>
        </w:tc>
      </w:tr>
      <w:tr w:rsidR="00222774" w14:paraId="43645189" w14:textId="77777777">
        <w:tc>
          <w:tcPr>
            <w:tcW w:w="4320" w:type="dxa"/>
          </w:tcPr>
          <w:p w14:paraId="58133FEF" w14:textId="77777777" w:rsidR="00222774" w:rsidRDefault="00000000">
            <w:r>
              <w:t>Stilling</w:t>
            </w:r>
          </w:p>
        </w:tc>
        <w:tc>
          <w:tcPr>
            <w:tcW w:w="4320" w:type="dxa"/>
          </w:tcPr>
          <w:p w14:paraId="5A39BBE3" w14:textId="77777777" w:rsidR="00222774" w:rsidRDefault="00222774"/>
        </w:tc>
      </w:tr>
      <w:tr w:rsidR="00222774" w14:paraId="73F1043E" w14:textId="77777777">
        <w:tc>
          <w:tcPr>
            <w:tcW w:w="4320" w:type="dxa"/>
          </w:tcPr>
          <w:p w14:paraId="53C88C31" w14:textId="77777777" w:rsidR="00222774" w:rsidRDefault="00000000">
            <w:r>
              <w:t>Telefon</w:t>
            </w:r>
          </w:p>
        </w:tc>
        <w:tc>
          <w:tcPr>
            <w:tcW w:w="4320" w:type="dxa"/>
          </w:tcPr>
          <w:p w14:paraId="41C8F396" w14:textId="77777777" w:rsidR="00222774" w:rsidRDefault="00222774"/>
        </w:tc>
      </w:tr>
      <w:tr w:rsidR="00222774" w14:paraId="716FE963" w14:textId="77777777">
        <w:tc>
          <w:tcPr>
            <w:tcW w:w="4320" w:type="dxa"/>
          </w:tcPr>
          <w:p w14:paraId="56CF87BA" w14:textId="77777777" w:rsidR="00222774" w:rsidRDefault="00000000">
            <w:r>
              <w:t>E-post</w:t>
            </w:r>
          </w:p>
        </w:tc>
        <w:tc>
          <w:tcPr>
            <w:tcW w:w="4320" w:type="dxa"/>
          </w:tcPr>
          <w:p w14:paraId="72A3D3EC" w14:textId="77777777" w:rsidR="00222774" w:rsidRDefault="00222774"/>
        </w:tc>
      </w:tr>
    </w:tbl>
    <w:p w14:paraId="55FE5227" w14:textId="77777777" w:rsidR="00222774" w:rsidRDefault="00000000">
      <w:pPr>
        <w:pStyle w:val="Overskrift1"/>
      </w:pPr>
      <w:r>
        <w:t>2 Tilbudet gjelder</w:t>
      </w:r>
    </w:p>
    <w:p w14:paraId="4B08261F" w14:textId="77777777" w:rsidR="00222774" w:rsidRDefault="00000000">
      <w:r>
        <w:t>Kryss av for hvilken eller hvilke delkontrakter tilbudet gjelder. Tilbudene evalueres separat per delkontrakt.</w:t>
      </w:r>
    </w:p>
    <w:tbl>
      <w:tblPr>
        <w:tblStyle w:val="Tabellrutenett"/>
        <w:tblW w:w="0" w:type="auto"/>
        <w:tblLook w:val="04A0" w:firstRow="1" w:lastRow="0" w:firstColumn="1" w:lastColumn="0" w:noHBand="0" w:noVBand="1"/>
      </w:tblPr>
      <w:tblGrid>
        <w:gridCol w:w="8630"/>
      </w:tblGrid>
      <w:tr w:rsidR="00222774" w14:paraId="64ADC8CD" w14:textId="77777777">
        <w:tc>
          <w:tcPr>
            <w:tcW w:w="8640" w:type="dxa"/>
          </w:tcPr>
          <w:p w14:paraId="2066722E" w14:textId="77777777" w:rsidR="00222774" w:rsidRDefault="00000000">
            <w:r>
              <w:t>☐ Delkontrakt 1 – El-kontroll og termografering</w:t>
            </w:r>
          </w:p>
        </w:tc>
      </w:tr>
      <w:tr w:rsidR="00222774" w14:paraId="15789F7A" w14:textId="77777777">
        <w:tc>
          <w:tcPr>
            <w:tcW w:w="8640" w:type="dxa"/>
          </w:tcPr>
          <w:p w14:paraId="05E4DBF2" w14:textId="77777777" w:rsidR="00222774" w:rsidRDefault="00000000">
            <w:r>
              <w:t>☐ Delkontrakt 2 – Ventilasjon</w:t>
            </w:r>
          </w:p>
        </w:tc>
      </w:tr>
      <w:tr w:rsidR="00222774" w14:paraId="54C1857E" w14:textId="77777777">
        <w:tc>
          <w:tcPr>
            <w:tcW w:w="8640" w:type="dxa"/>
          </w:tcPr>
          <w:p w14:paraId="654413CD" w14:textId="77777777" w:rsidR="00222774" w:rsidRDefault="00000000">
            <w:r>
              <w:t>☐ Begge delkontrakter</w:t>
            </w:r>
          </w:p>
        </w:tc>
      </w:tr>
    </w:tbl>
    <w:p w14:paraId="71931B78" w14:textId="77777777" w:rsidR="00222774" w:rsidRDefault="00000000">
      <w:pPr>
        <w:pStyle w:val="Overskrift1"/>
      </w:pPr>
      <w:r>
        <w:t>3 Underleverandører og støtte fra andre virksomheter</w:t>
      </w:r>
    </w:p>
    <w:p w14:paraId="02E258DA" w14:textId="77777777" w:rsidR="00222774" w:rsidRDefault="00000000">
      <w:r>
        <w:t>Bruk av underleverandører skal oppgis i tilbudsbrevet, jf. konkurransegrunnlaget punkt 3.1.2. Bruk av underleverandører har ikke betydning for leverandørens kontraktsansvar overfor oppdragsgiver.</w:t>
      </w:r>
    </w:p>
    <w:p w14:paraId="707E9EDC" w14:textId="77777777" w:rsidR="00222774" w:rsidRDefault="00000000">
      <w:r>
        <w:t>Leverandør som støtter seg på kapasiteten til andre virksomheter for å oppfylle kvalifikasjonskravene, skal levere utfylt forpliktelseserklæring (Vedlegg 5) og separat ESPD-skjema for hver virksomhet, jf. konkurransegrunnlaget punkt 3.1.1.</w:t>
      </w:r>
    </w:p>
    <w:tbl>
      <w:tblPr>
        <w:tblStyle w:val="Tabellrutenett"/>
        <w:tblW w:w="0" w:type="auto"/>
        <w:tblLook w:val="04A0" w:firstRow="1" w:lastRow="0" w:firstColumn="1" w:lastColumn="0" w:noHBand="0" w:noVBand="1"/>
      </w:tblPr>
      <w:tblGrid>
        <w:gridCol w:w="2878"/>
        <w:gridCol w:w="1437"/>
        <w:gridCol w:w="1438"/>
        <w:gridCol w:w="2877"/>
      </w:tblGrid>
      <w:tr w:rsidR="00222774" w14:paraId="63A88EB9" w14:textId="77777777">
        <w:tc>
          <w:tcPr>
            <w:tcW w:w="4320" w:type="dxa"/>
            <w:gridSpan w:val="2"/>
          </w:tcPr>
          <w:p w14:paraId="76C14636" w14:textId="77777777" w:rsidR="00222774" w:rsidRDefault="00000000">
            <w:r>
              <w:t>☐ Tilbyder benytter ikke underleverandører</w:t>
            </w:r>
          </w:p>
        </w:tc>
        <w:tc>
          <w:tcPr>
            <w:tcW w:w="4320" w:type="dxa"/>
            <w:gridSpan w:val="2"/>
          </w:tcPr>
          <w:p w14:paraId="54EBAB98" w14:textId="77777777" w:rsidR="00222774" w:rsidRDefault="00000000">
            <w:r>
              <w:t>☐ Tilbyder benytter underleverandører (spesifiser under)</w:t>
            </w:r>
          </w:p>
        </w:tc>
      </w:tr>
      <w:tr w:rsidR="00222774" w14:paraId="4585E600" w14:textId="77777777">
        <w:tc>
          <w:tcPr>
            <w:tcW w:w="2880" w:type="dxa"/>
          </w:tcPr>
          <w:p w14:paraId="710B30E3" w14:textId="77777777" w:rsidR="00222774" w:rsidRDefault="00000000">
            <w:r>
              <w:lastRenderedPageBreak/>
              <w:t>Underleverandørens navn</w:t>
            </w:r>
          </w:p>
        </w:tc>
        <w:tc>
          <w:tcPr>
            <w:tcW w:w="2880" w:type="dxa"/>
            <w:gridSpan w:val="2"/>
          </w:tcPr>
          <w:p w14:paraId="1A2B577F" w14:textId="77777777" w:rsidR="00222774" w:rsidRDefault="00000000">
            <w:r>
              <w:t>Org.nr.</w:t>
            </w:r>
          </w:p>
        </w:tc>
        <w:tc>
          <w:tcPr>
            <w:tcW w:w="2880" w:type="dxa"/>
          </w:tcPr>
          <w:p w14:paraId="5D820420" w14:textId="77777777" w:rsidR="00222774" w:rsidRDefault="00000000">
            <w:r>
              <w:t>Del av oppdraget</w:t>
            </w:r>
          </w:p>
        </w:tc>
      </w:tr>
      <w:tr w:rsidR="00222774" w14:paraId="0D0B940D" w14:textId="77777777">
        <w:tc>
          <w:tcPr>
            <w:tcW w:w="2880" w:type="dxa"/>
          </w:tcPr>
          <w:p w14:paraId="0E27B00A" w14:textId="77777777" w:rsidR="00222774" w:rsidRDefault="00222774"/>
        </w:tc>
        <w:tc>
          <w:tcPr>
            <w:tcW w:w="2880" w:type="dxa"/>
            <w:gridSpan w:val="2"/>
          </w:tcPr>
          <w:p w14:paraId="60061E4C" w14:textId="77777777" w:rsidR="00222774" w:rsidRDefault="00222774"/>
        </w:tc>
        <w:tc>
          <w:tcPr>
            <w:tcW w:w="2880" w:type="dxa"/>
          </w:tcPr>
          <w:p w14:paraId="44EAFD9C" w14:textId="77777777" w:rsidR="00222774" w:rsidRDefault="00222774"/>
        </w:tc>
      </w:tr>
      <w:tr w:rsidR="00222774" w14:paraId="4B94D5A5" w14:textId="77777777">
        <w:tc>
          <w:tcPr>
            <w:tcW w:w="2880" w:type="dxa"/>
          </w:tcPr>
          <w:p w14:paraId="3DEEC669" w14:textId="77777777" w:rsidR="00222774" w:rsidRDefault="00222774"/>
        </w:tc>
        <w:tc>
          <w:tcPr>
            <w:tcW w:w="2880" w:type="dxa"/>
            <w:gridSpan w:val="2"/>
          </w:tcPr>
          <w:p w14:paraId="3656B9AB" w14:textId="77777777" w:rsidR="00222774" w:rsidRDefault="00222774"/>
        </w:tc>
        <w:tc>
          <w:tcPr>
            <w:tcW w:w="2880" w:type="dxa"/>
          </w:tcPr>
          <w:p w14:paraId="45FB0818" w14:textId="77777777" w:rsidR="00222774" w:rsidRDefault="00222774"/>
        </w:tc>
      </w:tr>
      <w:tr w:rsidR="00222774" w14:paraId="049F31CB" w14:textId="77777777">
        <w:tc>
          <w:tcPr>
            <w:tcW w:w="2880" w:type="dxa"/>
          </w:tcPr>
          <w:p w14:paraId="53128261" w14:textId="77777777" w:rsidR="00222774" w:rsidRDefault="00222774"/>
        </w:tc>
        <w:tc>
          <w:tcPr>
            <w:tcW w:w="2880" w:type="dxa"/>
            <w:gridSpan w:val="2"/>
          </w:tcPr>
          <w:p w14:paraId="62486C05" w14:textId="77777777" w:rsidR="00222774" w:rsidRDefault="00222774"/>
        </w:tc>
        <w:tc>
          <w:tcPr>
            <w:tcW w:w="2880" w:type="dxa"/>
          </w:tcPr>
          <w:p w14:paraId="4101652C" w14:textId="77777777" w:rsidR="00222774" w:rsidRDefault="00222774"/>
        </w:tc>
      </w:tr>
      <w:tr w:rsidR="00222774" w14:paraId="4434D5F0" w14:textId="77777777">
        <w:tc>
          <w:tcPr>
            <w:tcW w:w="4320" w:type="dxa"/>
            <w:gridSpan w:val="2"/>
          </w:tcPr>
          <w:p w14:paraId="4C0BFFE6" w14:textId="77777777" w:rsidR="00222774" w:rsidRDefault="00000000">
            <w:r>
              <w:t>☐ Tilbyder støtter seg ikke på andre virksomheter</w:t>
            </w:r>
          </w:p>
        </w:tc>
        <w:tc>
          <w:tcPr>
            <w:tcW w:w="4320" w:type="dxa"/>
            <w:gridSpan w:val="2"/>
          </w:tcPr>
          <w:p w14:paraId="179FEC40" w14:textId="77777777" w:rsidR="00222774" w:rsidRDefault="00000000">
            <w:r>
              <w:t>☐ Tilbyder støtter seg på andre virksomheter (Vedlegg 5 er vedlagt)</w:t>
            </w:r>
          </w:p>
        </w:tc>
      </w:tr>
    </w:tbl>
    <w:p w14:paraId="52CC0965" w14:textId="77777777" w:rsidR="00222774" w:rsidRDefault="00000000">
      <w:pPr>
        <w:pStyle w:val="Overskrift1"/>
      </w:pPr>
      <w:r>
        <w:t>4 Tilbyders erklæringer</w:t>
      </w:r>
    </w:p>
    <w:p w14:paraId="17F91E23" w14:textId="77777777" w:rsidR="00222774" w:rsidRDefault="00000000">
      <w:r>
        <w:t>Ved å krysse av bekrefter tilbyder følgende. Alle punkter må bekreftes.</w:t>
      </w:r>
    </w:p>
    <w:tbl>
      <w:tblPr>
        <w:tblStyle w:val="Tabellrutenett"/>
        <w:tblW w:w="0" w:type="auto"/>
        <w:tblLook w:val="04A0" w:firstRow="1" w:lastRow="0" w:firstColumn="1" w:lastColumn="0" w:noHBand="0" w:noVBand="1"/>
      </w:tblPr>
      <w:tblGrid>
        <w:gridCol w:w="4317"/>
        <w:gridCol w:w="4313"/>
      </w:tblGrid>
      <w:tr w:rsidR="00222774" w14:paraId="493B2E80" w14:textId="77777777" w:rsidTr="7F0D5D9A">
        <w:tc>
          <w:tcPr>
            <w:tcW w:w="4320" w:type="dxa"/>
          </w:tcPr>
          <w:p w14:paraId="0EE931C3" w14:textId="77777777" w:rsidR="00222774" w:rsidRDefault="00000000">
            <w:r>
              <w:t>Erklæring</w:t>
            </w:r>
          </w:p>
        </w:tc>
        <w:tc>
          <w:tcPr>
            <w:tcW w:w="4320" w:type="dxa"/>
          </w:tcPr>
          <w:p w14:paraId="5694DA88" w14:textId="77777777" w:rsidR="00222774" w:rsidRDefault="00000000">
            <w:r>
              <w:t>Bekreftes</w:t>
            </w:r>
          </w:p>
        </w:tc>
      </w:tr>
      <w:tr w:rsidR="00222774" w14:paraId="38D53201" w14:textId="77777777" w:rsidTr="7F0D5D9A">
        <w:tc>
          <w:tcPr>
            <w:tcW w:w="4320" w:type="dxa"/>
          </w:tcPr>
          <w:p w14:paraId="63F96E0C" w14:textId="77777777" w:rsidR="00222774" w:rsidRDefault="00000000">
            <w:r>
              <w:t>Tilbyder har satt seg inn i og aksepterer konkurransegrunnlaget med alle vedlegg.</w:t>
            </w:r>
          </w:p>
        </w:tc>
        <w:tc>
          <w:tcPr>
            <w:tcW w:w="4320" w:type="dxa"/>
          </w:tcPr>
          <w:p w14:paraId="0D1C84E6" w14:textId="77777777" w:rsidR="00222774" w:rsidRDefault="00000000">
            <w:r>
              <w:t>☐</w:t>
            </w:r>
          </w:p>
        </w:tc>
      </w:tr>
      <w:tr w:rsidR="00222774" w14:paraId="4C04B9A7" w14:textId="77777777" w:rsidTr="7F0D5D9A">
        <w:tc>
          <w:tcPr>
            <w:tcW w:w="4320" w:type="dxa"/>
          </w:tcPr>
          <w:p w14:paraId="0454CD46" w14:textId="77777777" w:rsidR="00222774" w:rsidRDefault="00000000">
            <w:r>
              <w:t>Tilbyder aksepterer samtlige minimumskrav (Må-krav) i kravspesifikasjonen (Vedlegg 3A og/eller 3B) for den eller de delkontraktene tilbudet gjelder, jf. konkurransegrunnlaget punkt 5.1.</w:t>
            </w:r>
          </w:p>
        </w:tc>
        <w:tc>
          <w:tcPr>
            <w:tcW w:w="4320" w:type="dxa"/>
          </w:tcPr>
          <w:p w14:paraId="412DD878" w14:textId="77777777" w:rsidR="00222774" w:rsidRDefault="00000000">
            <w:r>
              <w:t>☐</w:t>
            </w:r>
          </w:p>
        </w:tc>
      </w:tr>
      <w:tr w:rsidR="00222774" w14:paraId="58BD9819" w14:textId="77777777" w:rsidTr="7F0D5D9A">
        <w:tc>
          <w:tcPr>
            <w:tcW w:w="4320" w:type="dxa"/>
          </w:tcPr>
          <w:p w14:paraId="5F282AD1" w14:textId="5FB6256E" w:rsidR="00222774" w:rsidRDefault="1C6ACD6A">
            <w:r>
              <w:t>Tilbyder aksepterer kontraktsvilkårene i rammeavtalen (Vedlegg 2), herunder seriøsitetsbestemmelsene (Vedlegg 7).</w:t>
            </w:r>
          </w:p>
        </w:tc>
        <w:tc>
          <w:tcPr>
            <w:tcW w:w="4320" w:type="dxa"/>
          </w:tcPr>
          <w:p w14:paraId="4053F9D1" w14:textId="77777777" w:rsidR="00222774" w:rsidRDefault="00000000">
            <w:r>
              <w:t>☐</w:t>
            </w:r>
          </w:p>
        </w:tc>
      </w:tr>
      <w:tr w:rsidR="00222774" w14:paraId="00033561" w14:textId="77777777" w:rsidTr="7F0D5D9A">
        <w:tc>
          <w:tcPr>
            <w:tcW w:w="4320" w:type="dxa"/>
          </w:tcPr>
          <w:p w14:paraId="67BBC844" w14:textId="77777777" w:rsidR="00222774" w:rsidRDefault="00000000">
            <w:r>
              <w:t>Tilbyder oppfyller samtlige kvalifikasjonskrav i konkurransegrunnlaget kapittel 4, og kan legge fram dokumentasjonsbevis på oppdragsgivers forespørsel.</w:t>
            </w:r>
          </w:p>
        </w:tc>
        <w:tc>
          <w:tcPr>
            <w:tcW w:w="4320" w:type="dxa"/>
          </w:tcPr>
          <w:p w14:paraId="14E8EB90" w14:textId="77777777" w:rsidR="00222774" w:rsidRDefault="00000000">
            <w:r>
              <w:t>☐</w:t>
            </w:r>
          </w:p>
        </w:tc>
      </w:tr>
      <w:tr w:rsidR="00222774" w14:paraId="2F143FA7" w14:textId="77777777" w:rsidTr="7F0D5D9A">
        <w:tc>
          <w:tcPr>
            <w:tcW w:w="4320" w:type="dxa"/>
          </w:tcPr>
          <w:p w14:paraId="23A14E75" w14:textId="77777777" w:rsidR="00222774" w:rsidRDefault="00000000">
            <w:r>
              <w:t>Det foreligger ingen avvisningsgrunner for tilbyder etter anskaffelsesforskriften § 24-2.</w:t>
            </w:r>
          </w:p>
        </w:tc>
        <w:tc>
          <w:tcPr>
            <w:tcW w:w="4320" w:type="dxa"/>
          </w:tcPr>
          <w:p w14:paraId="351D0424" w14:textId="77777777" w:rsidR="00222774" w:rsidRDefault="00000000">
            <w:r>
              <w:t>☐</w:t>
            </w:r>
          </w:p>
        </w:tc>
      </w:tr>
      <w:tr w:rsidR="00222774" w14:paraId="23345A12" w14:textId="77777777" w:rsidTr="7F0D5D9A">
        <w:tc>
          <w:tcPr>
            <w:tcW w:w="4320" w:type="dxa"/>
          </w:tcPr>
          <w:p w14:paraId="276F5335" w14:textId="77777777" w:rsidR="00222774" w:rsidRDefault="00000000">
            <w:r>
              <w:t>Tilbyder har ingen russisk involvering som overskrider grensene i sanksjonsforskriften § 8n, og Vedlegg 6 er utfylt og signert.</w:t>
            </w:r>
          </w:p>
        </w:tc>
        <w:tc>
          <w:tcPr>
            <w:tcW w:w="4320" w:type="dxa"/>
          </w:tcPr>
          <w:p w14:paraId="418A20AE" w14:textId="77777777" w:rsidR="00222774" w:rsidRDefault="00000000">
            <w:r>
              <w:t>☐</w:t>
            </w:r>
          </w:p>
        </w:tc>
      </w:tr>
      <w:tr w:rsidR="00222774" w14:paraId="5EA8C7AE" w14:textId="77777777" w:rsidTr="7F0D5D9A">
        <w:tc>
          <w:tcPr>
            <w:tcW w:w="4320" w:type="dxa"/>
          </w:tcPr>
          <w:p w14:paraId="05313C8C" w14:textId="77777777" w:rsidR="00222774" w:rsidRDefault="00000000">
            <w:r>
              <w:t>Tilbudet er utformet på norsk.</w:t>
            </w:r>
          </w:p>
        </w:tc>
        <w:tc>
          <w:tcPr>
            <w:tcW w:w="4320" w:type="dxa"/>
          </w:tcPr>
          <w:p w14:paraId="7BF29469" w14:textId="77777777" w:rsidR="00222774" w:rsidRDefault="00000000">
            <w:r>
              <w:t>☐</w:t>
            </w:r>
          </w:p>
        </w:tc>
      </w:tr>
      <w:tr w:rsidR="00222774" w14:paraId="40094C82" w14:textId="77777777" w:rsidTr="7F0D5D9A">
        <w:tc>
          <w:tcPr>
            <w:tcW w:w="4320" w:type="dxa"/>
          </w:tcPr>
          <w:p w14:paraId="484D3BDD" w14:textId="77777777" w:rsidR="00222774" w:rsidRDefault="00000000">
            <w:r>
              <w:t>Tilbyder vedstår seg tilbudet frem til 1. januar 2027.</w:t>
            </w:r>
          </w:p>
        </w:tc>
        <w:tc>
          <w:tcPr>
            <w:tcW w:w="4320" w:type="dxa"/>
          </w:tcPr>
          <w:p w14:paraId="7C9F31AF" w14:textId="77777777" w:rsidR="00222774" w:rsidRDefault="00000000">
            <w:r>
              <w:t>☐</w:t>
            </w:r>
          </w:p>
        </w:tc>
      </w:tr>
    </w:tbl>
    <w:p w14:paraId="6AE2CDBC" w14:textId="655AEE4D" w:rsidR="00222774" w:rsidRDefault="440A84F5">
      <w:pPr>
        <w:pStyle w:val="Overskrift1"/>
      </w:pPr>
      <w:r>
        <w:t>5</w:t>
      </w:r>
      <w:r w:rsidR="7F0D5D9A">
        <w:t xml:space="preserve"> Forbehold og avvik</w:t>
      </w:r>
    </w:p>
    <w:p w14:paraId="52930B15" w14:textId="77777777" w:rsidR="00222774" w:rsidRDefault="00000000">
      <w:r>
        <w:t>Eventuelle forbehold til kontraktsvilkårene skal føres inn nedenfor, jf. konkurransegrunnlaget punkt 2.8. Forbehold og avvik skal være presise og entydige slik at oppdragsgiver kan vurdere dem uten kontakt med leverandøren, og skal angis med henvisning til hvor i konkurransegrunnlaget de gjelder, med ny formulering og eventuelle endrede kostnader. Tilbud som inneholder vesentlige avvik skal avvises, jf. anskaffelsesforskriften § 24-8.</w:t>
      </w:r>
    </w:p>
    <w:tbl>
      <w:tblPr>
        <w:tblStyle w:val="Tabellrutenett"/>
        <w:tblW w:w="0" w:type="auto"/>
        <w:tblLook w:val="04A0" w:firstRow="1" w:lastRow="0" w:firstColumn="1" w:lastColumn="0" w:noHBand="0" w:noVBand="1"/>
      </w:tblPr>
      <w:tblGrid>
        <w:gridCol w:w="2157"/>
        <w:gridCol w:w="2158"/>
        <w:gridCol w:w="2158"/>
        <w:gridCol w:w="2157"/>
      </w:tblGrid>
      <w:tr w:rsidR="00222774" w14:paraId="5F4663B0" w14:textId="77777777">
        <w:tc>
          <w:tcPr>
            <w:tcW w:w="4320" w:type="dxa"/>
            <w:gridSpan w:val="2"/>
          </w:tcPr>
          <w:p w14:paraId="009FF510" w14:textId="77777777" w:rsidR="00222774" w:rsidRDefault="00000000">
            <w:r>
              <w:lastRenderedPageBreak/>
              <w:t>☐ Tilbudet inneholder ingen forbehold eller avvik</w:t>
            </w:r>
          </w:p>
        </w:tc>
        <w:tc>
          <w:tcPr>
            <w:tcW w:w="4320" w:type="dxa"/>
            <w:gridSpan w:val="2"/>
          </w:tcPr>
          <w:p w14:paraId="25A373EB" w14:textId="77777777" w:rsidR="00222774" w:rsidRDefault="00000000">
            <w:r>
              <w:t>☐ Tilbudet inneholder forbehold eller avvik (spesifiser under)</w:t>
            </w:r>
          </w:p>
        </w:tc>
      </w:tr>
      <w:tr w:rsidR="00222774" w14:paraId="79130C16" w14:textId="77777777">
        <w:tc>
          <w:tcPr>
            <w:tcW w:w="2160" w:type="dxa"/>
          </w:tcPr>
          <w:p w14:paraId="61F34A2D" w14:textId="77777777" w:rsidR="00222774" w:rsidRDefault="00000000">
            <w:r>
              <w:t>Punkt/side</w:t>
            </w:r>
          </w:p>
        </w:tc>
        <w:tc>
          <w:tcPr>
            <w:tcW w:w="2160" w:type="dxa"/>
          </w:tcPr>
          <w:p w14:paraId="203E9404" w14:textId="77777777" w:rsidR="00222774" w:rsidRDefault="00000000">
            <w:r>
              <w:t>Beskrivelse av forbeholdet eller avviket</w:t>
            </w:r>
          </w:p>
        </w:tc>
        <w:tc>
          <w:tcPr>
            <w:tcW w:w="2160" w:type="dxa"/>
          </w:tcPr>
          <w:p w14:paraId="6C2197B4" w14:textId="77777777" w:rsidR="00222774" w:rsidRDefault="00000000">
            <w:r>
              <w:t>Ny formulering</w:t>
            </w:r>
          </w:p>
        </w:tc>
        <w:tc>
          <w:tcPr>
            <w:tcW w:w="2160" w:type="dxa"/>
          </w:tcPr>
          <w:p w14:paraId="220C1050" w14:textId="77777777" w:rsidR="00222774" w:rsidRDefault="00000000">
            <w:r>
              <w:t>Kostnad, kr eks. mva.</w:t>
            </w:r>
          </w:p>
        </w:tc>
      </w:tr>
      <w:tr w:rsidR="00222774" w14:paraId="4DDBEF00" w14:textId="77777777">
        <w:tc>
          <w:tcPr>
            <w:tcW w:w="2160" w:type="dxa"/>
          </w:tcPr>
          <w:p w14:paraId="3461D779" w14:textId="77777777" w:rsidR="00222774" w:rsidRDefault="00222774"/>
        </w:tc>
        <w:tc>
          <w:tcPr>
            <w:tcW w:w="2160" w:type="dxa"/>
          </w:tcPr>
          <w:p w14:paraId="3CF2D8B6" w14:textId="77777777" w:rsidR="00222774" w:rsidRDefault="00222774"/>
        </w:tc>
        <w:tc>
          <w:tcPr>
            <w:tcW w:w="2160" w:type="dxa"/>
          </w:tcPr>
          <w:p w14:paraId="0FB78278" w14:textId="77777777" w:rsidR="00222774" w:rsidRDefault="00222774"/>
        </w:tc>
        <w:tc>
          <w:tcPr>
            <w:tcW w:w="2160" w:type="dxa"/>
          </w:tcPr>
          <w:p w14:paraId="1FC39945" w14:textId="77777777" w:rsidR="00222774" w:rsidRDefault="00222774"/>
        </w:tc>
      </w:tr>
      <w:tr w:rsidR="00222774" w14:paraId="0562CB0E" w14:textId="77777777">
        <w:tc>
          <w:tcPr>
            <w:tcW w:w="2160" w:type="dxa"/>
          </w:tcPr>
          <w:p w14:paraId="34CE0A41" w14:textId="77777777" w:rsidR="00222774" w:rsidRDefault="00222774"/>
        </w:tc>
        <w:tc>
          <w:tcPr>
            <w:tcW w:w="2160" w:type="dxa"/>
          </w:tcPr>
          <w:p w14:paraId="62EBF3C5" w14:textId="77777777" w:rsidR="00222774" w:rsidRDefault="00222774"/>
        </w:tc>
        <w:tc>
          <w:tcPr>
            <w:tcW w:w="2160" w:type="dxa"/>
          </w:tcPr>
          <w:p w14:paraId="6D98A12B" w14:textId="77777777" w:rsidR="00222774" w:rsidRDefault="00222774"/>
        </w:tc>
        <w:tc>
          <w:tcPr>
            <w:tcW w:w="2160" w:type="dxa"/>
          </w:tcPr>
          <w:p w14:paraId="2946DB82" w14:textId="77777777" w:rsidR="00222774" w:rsidRDefault="00222774"/>
        </w:tc>
      </w:tr>
      <w:tr w:rsidR="00222774" w14:paraId="5997CC1D" w14:textId="77777777">
        <w:tc>
          <w:tcPr>
            <w:tcW w:w="2160" w:type="dxa"/>
          </w:tcPr>
          <w:p w14:paraId="110FFD37" w14:textId="77777777" w:rsidR="00222774" w:rsidRDefault="00222774"/>
        </w:tc>
        <w:tc>
          <w:tcPr>
            <w:tcW w:w="2160" w:type="dxa"/>
          </w:tcPr>
          <w:p w14:paraId="6B699379" w14:textId="77777777" w:rsidR="00222774" w:rsidRDefault="00222774"/>
        </w:tc>
        <w:tc>
          <w:tcPr>
            <w:tcW w:w="2160" w:type="dxa"/>
          </w:tcPr>
          <w:p w14:paraId="3FE9F23F" w14:textId="77777777" w:rsidR="00222774" w:rsidRDefault="00222774"/>
        </w:tc>
        <w:tc>
          <w:tcPr>
            <w:tcW w:w="2160" w:type="dxa"/>
          </w:tcPr>
          <w:p w14:paraId="1F72F646" w14:textId="77777777" w:rsidR="00222774" w:rsidRDefault="00222774"/>
        </w:tc>
      </w:tr>
    </w:tbl>
    <w:p w14:paraId="1F6E1505" w14:textId="12C507E8" w:rsidR="00222774" w:rsidRDefault="5A490AB2">
      <w:pPr>
        <w:pStyle w:val="Overskrift1"/>
      </w:pPr>
      <w:r>
        <w:t>6</w:t>
      </w:r>
      <w:r w:rsidR="7F0D5D9A">
        <w:t xml:space="preserve"> Vedlegg til tilbudet</w:t>
      </w:r>
    </w:p>
    <w:p w14:paraId="1A31C8CF" w14:textId="77777777" w:rsidR="00222774" w:rsidRDefault="00000000">
      <w:r>
        <w:t>Følgende dokumenter skal leveres sammen med tilbudet, jf. konkurransegrunnlaget punkt 6.3. Kryss av for det som er vedlagt.</w:t>
      </w:r>
    </w:p>
    <w:tbl>
      <w:tblPr>
        <w:tblStyle w:val="Tabellrutenett"/>
        <w:tblW w:w="0" w:type="auto"/>
        <w:tblLook w:val="04A0" w:firstRow="1" w:lastRow="0" w:firstColumn="1" w:lastColumn="0" w:noHBand="0" w:noVBand="1"/>
      </w:tblPr>
      <w:tblGrid>
        <w:gridCol w:w="1413"/>
        <w:gridCol w:w="7217"/>
      </w:tblGrid>
      <w:tr w:rsidR="00222774" w14:paraId="63E1258C" w14:textId="77777777" w:rsidTr="009A491A">
        <w:tc>
          <w:tcPr>
            <w:tcW w:w="1413" w:type="dxa"/>
          </w:tcPr>
          <w:p w14:paraId="5762A329" w14:textId="77777777" w:rsidR="00222774" w:rsidRDefault="00000000">
            <w:proofErr w:type="spellStart"/>
            <w:r>
              <w:t>Vedlagt</w:t>
            </w:r>
            <w:proofErr w:type="spellEnd"/>
          </w:p>
        </w:tc>
        <w:tc>
          <w:tcPr>
            <w:tcW w:w="7217" w:type="dxa"/>
          </w:tcPr>
          <w:p w14:paraId="6A6BDB96" w14:textId="77777777" w:rsidR="00222774" w:rsidRDefault="00000000">
            <w:r>
              <w:t>Dokument</w:t>
            </w:r>
          </w:p>
        </w:tc>
      </w:tr>
      <w:tr w:rsidR="00222774" w14:paraId="755336B1" w14:textId="77777777" w:rsidTr="009A491A">
        <w:tc>
          <w:tcPr>
            <w:tcW w:w="1413" w:type="dxa"/>
          </w:tcPr>
          <w:p w14:paraId="7D7B3579" w14:textId="77777777" w:rsidR="00222774" w:rsidRDefault="00000000">
            <w:r>
              <w:t>☐</w:t>
            </w:r>
          </w:p>
        </w:tc>
        <w:tc>
          <w:tcPr>
            <w:tcW w:w="7217" w:type="dxa"/>
          </w:tcPr>
          <w:p w14:paraId="64521093" w14:textId="77777777" w:rsidR="00222774" w:rsidRDefault="00000000">
            <w:r>
              <w:t>Dette tilbudsbrevet (Vedlegg 1), utfylt og signert</w:t>
            </w:r>
          </w:p>
        </w:tc>
      </w:tr>
      <w:tr w:rsidR="00222774" w14:paraId="070E9561" w14:textId="77777777" w:rsidTr="009A491A">
        <w:tc>
          <w:tcPr>
            <w:tcW w:w="1413" w:type="dxa"/>
          </w:tcPr>
          <w:p w14:paraId="2DBDC598" w14:textId="77777777" w:rsidR="00222774" w:rsidRDefault="00000000">
            <w:r>
              <w:t>☐</w:t>
            </w:r>
          </w:p>
        </w:tc>
        <w:tc>
          <w:tcPr>
            <w:tcW w:w="7217" w:type="dxa"/>
          </w:tcPr>
          <w:p w14:paraId="47780E1A" w14:textId="77777777" w:rsidR="00222774" w:rsidRDefault="00000000">
            <w:r>
              <w:t>Vedlegg 3C – Leverandørens besvarelse, utfylt for den eller de aktuelle delkontraktene</w:t>
            </w:r>
          </w:p>
        </w:tc>
      </w:tr>
      <w:tr w:rsidR="00222774" w14:paraId="6FEFF4E0" w14:textId="77777777" w:rsidTr="009A491A">
        <w:tc>
          <w:tcPr>
            <w:tcW w:w="1413" w:type="dxa"/>
          </w:tcPr>
          <w:p w14:paraId="3DF819B1" w14:textId="77777777" w:rsidR="00222774" w:rsidRDefault="00000000">
            <w:r>
              <w:t>☐</w:t>
            </w:r>
          </w:p>
        </w:tc>
        <w:tc>
          <w:tcPr>
            <w:tcW w:w="7217" w:type="dxa"/>
          </w:tcPr>
          <w:p w14:paraId="0AAE43AC" w14:textId="77777777" w:rsidR="00222774" w:rsidRDefault="00000000">
            <w:r>
              <w:t>Vedlegg 4A og/eller 4B – Prisskjema, utfylt</w:t>
            </w:r>
          </w:p>
        </w:tc>
      </w:tr>
      <w:tr w:rsidR="00222774" w14:paraId="0F619FBA" w14:textId="77777777" w:rsidTr="009A491A">
        <w:tc>
          <w:tcPr>
            <w:tcW w:w="1413" w:type="dxa"/>
          </w:tcPr>
          <w:p w14:paraId="2ADA9296" w14:textId="77777777" w:rsidR="00222774" w:rsidRDefault="00000000">
            <w:r>
              <w:t>☐</w:t>
            </w:r>
          </w:p>
        </w:tc>
        <w:tc>
          <w:tcPr>
            <w:tcW w:w="7217" w:type="dxa"/>
          </w:tcPr>
          <w:p w14:paraId="7F33305A" w14:textId="77777777" w:rsidR="00222774" w:rsidRDefault="00000000">
            <w:r>
              <w:t>Vedlegg 6 – Egenerklæring om russisk involvering, utfylt og signert</w:t>
            </w:r>
          </w:p>
        </w:tc>
      </w:tr>
      <w:tr w:rsidR="00222774" w14:paraId="18BA4D35" w14:textId="77777777" w:rsidTr="009A491A">
        <w:tc>
          <w:tcPr>
            <w:tcW w:w="1413" w:type="dxa"/>
          </w:tcPr>
          <w:p w14:paraId="6A3B6897" w14:textId="77777777" w:rsidR="00222774" w:rsidRDefault="00000000">
            <w:r>
              <w:t>☐</w:t>
            </w:r>
          </w:p>
        </w:tc>
        <w:tc>
          <w:tcPr>
            <w:tcW w:w="7217" w:type="dxa"/>
          </w:tcPr>
          <w:p w14:paraId="6FC5DC3F" w14:textId="77777777" w:rsidR="00222774" w:rsidRDefault="00000000">
            <w:r>
              <w:t>Vedlegg 5 – Forpliktelseserklæring, dersom leverandøren støtter seg på andre virksomheter</w:t>
            </w:r>
          </w:p>
        </w:tc>
      </w:tr>
      <w:tr w:rsidR="00222774" w14:paraId="64F3EB5E" w14:textId="77777777" w:rsidTr="009A491A">
        <w:tc>
          <w:tcPr>
            <w:tcW w:w="1413" w:type="dxa"/>
          </w:tcPr>
          <w:p w14:paraId="245270B7" w14:textId="77777777" w:rsidR="00222774" w:rsidRDefault="00000000">
            <w:r>
              <w:t>☐</w:t>
            </w:r>
          </w:p>
        </w:tc>
        <w:tc>
          <w:tcPr>
            <w:tcW w:w="7217" w:type="dxa"/>
          </w:tcPr>
          <w:p w14:paraId="0503BA55" w14:textId="77777777" w:rsidR="00222774" w:rsidRDefault="00000000">
            <w:r>
              <w:t>ESPD-skjema besvart i Artifik. Dokumentasjonsbevis for kvalifikasjonskravene leveres på oppdragsgivers forespørsel, jf. konkurransegrunnlaget kapittel 4</w:t>
            </w:r>
          </w:p>
        </w:tc>
      </w:tr>
    </w:tbl>
    <w:p w14:paraId="4E4455B5" w14:textId="27528505" w:rsidR="00222774" w:rsidRDefault="583808D2">
      <w:pPr>
        <w:pStyle w:val="Overskrift1"/>
      </w:pPr>
      <w:proofErr w:type="gramStart"/>
      <w:r>
        <w:t xml:space="preserve">7 </w:t>
      </w:r>
      <w:r w:rsidR="7F0D5D9A">
        <w:t xml:space="preserve"> </w:t>
      </w:r>
      <w:proofErr w:type="spellStart"/>
      <w:r w:rsidR="7F0D5D9A">
        <w:t>Underskrift</w:t>
      </w:r>
      <w:proofErr w:type="spellEnd"/>
      <w:proofErr w:type="gramEnd"/>
    </w:p>
    <w:p w14:paraId="729DFC5C" w14:textId="443967DA" w:rsidR="00222774" w:rsidRDefault="4F0E0DBC">
      <w:r>
        <w:t>Tilbyder bekrefter at opplysningene i tilbudsbrevet er korrekte. Tilbudsbrevet signeres</w:t>
      </w:r>
      <w:r w:rsidR="0562239F">
        <w:t xml:space="preserve"> digitalt</w:t>
      </w:r>
      <w:r>
        <w:t xml:space="preserve"> av person som har fullmakt til å forplikte leverandøren.</w:t>
      </w:r>
    </w:p>
    <w:sectPr w:rsidR="00222774"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Nummerertliste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Nummerertliste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Punktliste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Punktliste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Nummerertliste"/>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Punktliste"/>
      <w:lvlText w:val=""/>
      <w:lvlJc w:val="left"/>
      <w:pPr>
        <w:tabs>
          <w:tab w:val="num" w:pos="360"/>
        </w:tabs>
        <w:ind w:left="360" w:hanging="360"/>
      </w:pPr>
      <w:rPr>
        <w:rFonts w:ascii="Symbol" w:hAnsi="Symbol" w:hint="default"/>
      </w:rPr>
    </w:lvl>
  </w:abstractNum>
  <w:num w:numId="1" w16cid:durableId="1256671291">
    <w:abstractNumId w:val="8"/>
  </w:num>
  <w:num w:numId="2" w16cid:durableId="341667901">
    <w:abstractNumId w:val="6"/>
  </w:num>
  <w:num w:numId="3" w16cid:durableId="190723376">
    <w:abstractNumId w:val="5"/>
  </w:num>
  <w:num w:numId="4" w16cid:durableId="1962228532">
    <w:abstractNumId w:val="4"/>
  </w:num>
  <w:num w:numId="5" w16cid:durableId="1032076652">
    <w:abstractNumId w:val="7"/>
  </w:num>
  <w:num w:numId="6" w16cid:durableId="1659655377">
    <w:abstractNumId w:val="3"/>
  </w:num>
  <w:num w:numId="7" w16cid:durableId="713239230">
    <w:abstractNumId w:val="2"/>
  </w:num>
  <w:num w:numId="8" w16cid:durableId="312297169">
    <w:abstractNumId w:val="1"/>
  </w:num>
  <w:num w:numId="9" w16cid:durableId="9514722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15187E"/>
    <w:rsid w:val="00222774"/>
    <w:rsid w:val="0029639D"/>
    <w:rsid w:val="00326F90"/>
    <w:rsid w:val="00982301"/>
    <w:rsid w:val="009A491A"/>
    <w:rsid w:val="00AA1D8D"/>
    <w:rsid w:val="00B47730"/>
    <w:rsid w:val="00C715E3"/>
    <w:rsid w:val="00CB0664"/>
    <w:rsid w:val="00FC693F"/>
    <w:rsid w:val="0562239F"/>
    <w:rsid w:val="07EE5724"/>
    <w:rsid w:val="1C6ACD6A"/>
    <w:rsid w:val="3645871B"/>
    <w:rsid w:val="3B7F8705"/>
    <w:rsid w:val="440A84F5"/>
    <w:rsid w:val="4F0E0DBC"/>
    <w:rsid w:val="583808D2"/>
    <w:rsid w:val="5A490AB2"/>
    <w:rsid w:val="757CD602"/>
    <w:rsid w:val="7F0D5D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E5F184E8-3E71-4C08-8367-CC4F648A4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Overskrift1">
    <w:name w:val="heading 1"/>
    <w:basedOn w:val="Normal"/>
    <w:next w:val="Normal"/>
    <w:link w:val="Overskrift1Tegn"/>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Overskrift2">
    <w:name w:val="heading 2"/>
    <w:basedOn w:val="Normal"/>
    <w:next w:val="Normal"/>
    <w:link w:val="Overskrift2Tegn"/>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Overskrift3">
    <w:name w:val="heading 3"/>
    <w:basedOn w:val="Normal"/>
    <w:next w:val="Normal"/>
    <w:link w:val="Overskrift3Tegn"/>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Overskrift4">
    <w:name w:val="heading 4"/>
    <w:basedOn w:val="Normal"/>
    <w:next w:val="Normal"/>
    <w:link w:val="Overskrift4Tegn"/>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Overskrift5">
    <w:name w:val="heading 5"/>
    <w:basedOn w:val="Normal"/>
    <w:next w:val="Normal"/>
    <w:link w:val="Overskrift5Tegn"/>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Overskrift6">
    <w:name w:val="heading 6"/>
    <w:basedOn w:val="Normal"/>
    <w:next w:val="Normal"/>
    <w:link w:val="Overskrift6Tegn"/>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E618BF"/>
    <w:pPr>
      <w:tabs>
        <w:tab w:val="center" w:pos="4680"/>
        <w:tab w:val="right" w:pos="9360"/>
      </w:tabs>
      <w:spacing w:after="0" w:line="240" w:lineRule="auto"/>
    </w:pPr>
  </w:style>
  <w:style w:type="character" w:customStyle="1" w:styleId="TopptekstTegn">
    <w:name w:val="Topptekst Tegn"/>
    <w:basedOn w:val="Standardskriftforavsnitt"/>
    <w:link w:val="Topptekst"/>
    <w:uiPriority w:val="99"/>
    <w:rsid w:val="00E618BF"/>
  </w:style>
  <w:style w:type="paragraph" w:styleId="Bunntekst">
    <w:name w:val="footer"/>
    <w:basedOn w:val="Normal"/>
    <w:link w:val="BunntekstTegn"/>
    <w:uiPriority w:val="99"/>
    <w:unhideWhenUsed/>
    <w:rsid w:val="00E618BF"/>
    <w:pPr>
      <w:tabs>
        <w:tab w:val="center" w:pos="4680"/>
        <w:tab w:val="right" w:pos="9360"/>
      </w:tabs>
      <w:spacing w:after="0" w:line="240" w:lineRule="auto"/>
    </w:pPr>
  </w:style>
  <w:style w:type="character" w:customStyle="1" w:styleId="BunntekstTegn">
    <w:name w:val="Bunntekst Tegn"/>
    <w:basedOn w:val="Standardskriftforavsnitt"/>
    <w:link w:val="Bunntekst"/>
    <w:uiPriority w:val="99"/>
    <w:rsid w:val="00E618BF"/>
  </w:style>
  <w:style w:type="paragraph" w:styleId="Ingenmellomrom">
    <w:name w:val="No Spacing"/>
    <w:uiPriority w:val="1"/>
    <w:qFormat/>
    <w:rsid w:val="00FC693F"/>
    <w:pPr>
      <w:spacing w:after="0" w:line="240" w:lineRule="auto"/>
    </w:pPr>
  </w:style>
  <w:style w:type="character" w:customStyle="1" w:styleId="Overskrift1Tegn">
    <w:name w:val="Overskrift 1 Tegn"/>
    <w:basedOn w:val="Standardskriftforavsnitt"/>
    <w:link w:val="Overskrif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Overskrift2Tegn">
    <w:name w:val="Overskrift 2 Tegn"/>
    <w:basedOn w:val="Standardskriftforavsnitt"/>
    <w:link w:val="Overskrift2"/>
    <w:uiPriority w:val="9"/>
    <w:rsid w:val="00FC693F"/>
    <w:rPr>
      <w:rFonts w:asciiTheme="majorHAnsi" w:eastAsiaTheme="majorEastAsia" w:hAnsiTheme="majorHAnsi" w:cstheme="majorBidi"/>
      <w:b/>
      <w:bCs/>
      <w:color w:val="4F81BD" w:themeColor="accent1"/>
      <w:sz w:val="26"/>
      <w:szCs w:val="26"/>
    </w:rPr>
  </w:style>
  <w:style w:type="character" w:customStyle="1" w:styleId="Overskrift3Tegn">
    <w:name w:val="Overskrift 3 Tegn"/>
    <w:basedOn w:val="Standardskriftforavsnitt"/>
    <w:link w:val="Overskrift3"/>
    <w:uiPriority w:val="9"/>
    <w:rsid w:val="00FC693F"/>
    <w:rPr>
      <w:rFonts w:asciiTheme="majorHAnsi" w:eastAsiaTheme="majorEastAsia" w:hAnsiTheme="majorHAnsi" w:cstheme="majorBidi"/>
      <w:b/>
      <w:bCs/>
      <w:color w:val="4F81BD" w:themeColor="accent1"/>
    </w:rPr>
  </w:style>
  <w:style w:type="paragraph" w:styleId="Tittel">
    <w:name w:val="Title"/>
    <w:basedOn w:val="Normal"/>
    <w:next w:val="Normal"/>
    <w:link w:val="TittelTegn"/>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Undertittel">
    <w:name w:val="Subtitle"/>
    <w:basedOn w:val="Normal"/>
    <w:next w:val="Normal"/>
    <w:link w:val="UndertittelTegn"/>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C693F"/>
    <w:rPr>
      <w:rFonts w:asciiTheme="majorHAnsi" w:eastAsiaTheme="majorEastAsia" w:hAnsiTheme="majorHAnsi" w:cstheme="majorBidi"/>
      <w:i/>
      <w:iCs/>
      <w:color w:val="4F81BD" w:themeColor="accent1"/>
      <w:spacing w:val="15"/>
      <w:sz w:val="24"/>
      <w:szCs w:val="24"/>
    </w:rPr>
  </w:style>
  <w:style w:type="paragraph" w:styleId="Listeavsnitt">
    <w:name w:val="List Paragraph"/>
    <w:basedOn w:val="Normal"/>
    <w:uiPriority w:val="34"/>
    <w:qFormat/>
    <w:rsid w:val="00FC693F"/>
    <w:pPr>
      <w:ind w:left="720"/>
      <w:contextualSpacing/>
    </w:pPr>
  </w:style>
  <w:style w:type="paragraph" w:styleId="Brdtekst">
    <w:name w:val="Body Text"/>
    <w:basedOn w:val="Normal"/>
    <w:link w:val="BrdtekstTegn"/>
    <w:uiPriority w:val="99"/>
    <w:unhideWhenUsed/>
    <w:rsid w:val="00AA1D8D"/>
    <w:pPr>
      <w:spacing w:after="120"/>
    </w:pPr>
  </w:style>
  <w:style w:type="character" w:customStyle="1" w:styleId="BrdtekstTegn">
    <w:name w:val="Brødtekst Tegn"/>
    <w:basedOn w:val="Standardskriftforavsnitt"/>
    <w:link w:val="Brdtekst"/>
    <w:uiPriority w:val="99"/>
    <w:rsid w:val="00AA1D8D"/>
  </w:style>
  <w:style w:type="paragraph" w:styleId="Brdtekst2">
    <w:name w:val="Body Text 2"/>
    <w:basedOn w:val="Normal"/>
    <w:link w:val="Brdtekst2Tegn"/>
    <w:uiPriority w:val="99"/>
    <w:unhideWhenUsed/>
    <w:rsid w:val="00AA1D8D"/>
    <w:pPr>
      <w:spacing w:after="120" w:line="480" w:lineRule="auto"/>
    </w:pPr>
  </w:style>
  <w:style w:type="character" w:customStyle="1" w:styleId="Brdtekst2Tegn">
    <w:name w:val="Brødtekst 2 Tegn"/>
    <w:basedOn w:val="Standardskriftforavsnitt"/>
    <w:link w:val="Brdtekst2"/>
    <w:uiPriority w:val="99"/>
    <w:rsid w:val="00AA1D8D"/>
  </w:style>
  <w:style w:type="paragraph" w:styleId="Brdtekst3">
    <w:name w:val="Body Text 3"/>
    <w:basedOn w:val="Normal"/>
    <w:link w:val="Brdtekst3Tegn"/>
    <w:uiPriority w:val="99"/>
    <w:unhideWhenUsed/>
    <w:rsid w:val="00AA1D8D"/>
    <w:pPr>
      <w:spacing w:after="120"/>
    </w:pPr>
    <w:rPr>
      <w:sz w:val="16"/>
      <w:szCs w:val="16"/>
    </w:rPr>
  </w:style>
  <w:style w:type="character" w:customStyle="1" w:styleId="Brdtekst3Tegn">
    <w:name w:val="Brødtekst 3 Tegn"/>
    <w:basedOn w:val="Standardskriftforavsnitt"/>
    <w:link w:val="Brdtekst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Punktliste">
    <w:name w:val="List Bullet"/>
    <w:basedOn w:val="Normal"/>
    <w:uiPriority w:val="99"/>
    <w:unhideWhenUsed/>
    <w:rsid w:val="00326F90"/>
    <w:pPr>
      <w:numPr>
        <w:numId w:val="1"/>
      </w:numPr>
      <w:contextualSpacing/>
    </w:pPr>
  </w:style>
  <w:style w:type="paragraph" w:styleId="Punktliste2">
    <w:name w:val="List Bullet 2"/>
    <w:basedOn w:val="Normal"/>
    <w:uiPriority w:val="99"/>
    <w:unhideWhenUsed/>
    <w:rsid w:val="00326F90"/>
    <w:pPr>
      <w:numPr>
        <w:numId w:val="2"/>
      </w:numPr>
      <w:contextualSpacing/>
    </w:pPr>
  </w:style>
  <w:style w:type="paragraph" w:styleId="Punktliste3">
    <w:name w:val="List Bullet 3"/>
    <w:basedOn w:val="Normal"/>
    <w:uiPriority w:val="99"/>
    <w:unhideWhenUsed/>
    <w:rsid w:val="00326F90"/>
    <w:pPr>
      <w:numPr>
        <w:numId w:val="3"/>
      </w:numPr>
      <w:contextualSpacing/>
    </w:pPr>
  </w:style>
  <w:style w:type="paragraph" w:styleId="Nummerertliste">
    <w:name w:val="List Number"/>
    <w:basedOn w:val="Normal"/>
    <w:uiPriority w:val="99"/>
    <w:unhideWhenUsed/>
    <w:rsid w:val="00326F90"/>
    <w:pPr>
      <w:numPr>
        <w:numId w:val="5"/>
      </w:numPr>
      <w:contextualSpacing/>
    </w:pPr>
  </w:style>
  <w:style w:type="paragraph" w:styleId="Nummerertliste2">
    <w:name w:val="List Number 2"/>
    <w:basedOn w:val="Normal"/>
    <w:uiPriority w:val="99"/>
    <w:unhideWhenUsed/>
    <w:rsid w:val="0029639D"/>
    <w:pPr>
      <w:numPr>
        <w:numId w:val="6"/>
      </w:numPr>
      <w:contextualSpacing/>
    </w:pPr>
  </w:style>
  <w:style w:type="paragraph" w:styleId="Nummerertliste3">
    <w:name w:val="List Number 3"/>
    <w:basedOn w:val="Normal"/>
    <w:uiPriority w:val="99"/>
    <w:unhideWhenUsed/>
    <w:rsid w:val="0029639D"/>
    <w:pPr>
      <w:numPr>
        <w:numId w:val="7"/>
      </w:numPr>
      <w:contextualSpacing/>
    </w:pPr>
  </w:style>
  <w:style w:type="paragraph" w:styleId="Liste-forts">
    <w:name w:val="List Continue"/>
    <w:basedOn w:val="Normal"/>
    <w:uiPriority w:val="99"/>
    <w:unhideWhenUsed/>
    <w:rsid w:val="0029639D"/>
    <w:pPr>
      <w:spacing w:after="120"/>
      <w:ind w:left="360"/>
      <w:contextualSpacing/>
    </w:pPr>
  </w:style>
  <w:style w:type="paragraph" w:styleId="Liste-forts2">
    <w:name w:val="List Continue 2"/>
    <w:basedOn w:val="Normal"/>
    <w:uiPriority w:val="99"/>
    <w:unhideWhenUsed/>
    <w:rsid w:val="0029639D"/>
    <w:pPr>
      <w:spacing w:after="120"/>
      <w:ind w:left="720"/>
      <w:contextualSpacing/>
    </w:pPr>
  </w:style>
  <w:style w:type="paragraph" w:styleId="Liste-forts3">
    <w:name w:val="List Continue 3"/>
    <w:basedOn w:val="Normal"/>
    <w:uiPriority w:val="99"/>
    <w:unhideWhenUsed/>
    <w:rsid w:val="0029639D"/>
    <w:pPr>
      <w:spacing w:after="120"/>
      <w:ind w:left="1080"/>
      <w:contextualSpacing/>
    </w:pPr>
  </w:style>
  <w:style w:type="paragraph" w:styleId="Makrotekst">
    <w:name w:val="macro"/>
    <w:link w:val="MakrotekstTegn"/>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tekstTegn">
    <w:name w:val="Makrotekst Tegn"/>
    <w:basedOn w:val="Standardskriftforavsnitt"/>
    <w:link w:val="Makrotekst"/>
    <w:uiPriority w:val="99"/>
    <w:rsid w:val="0029639D"/>
    <w:rPr>
      <w:rFonts w:ascii="Courier" w:hAnsi="Courier"/>
      <w:sz w:val="20"/>
      <w:szCs w:val="20"/>
    </w:rPr>
  </w:style>
  <w:style w:type="paragraph" w:styleId="Sitat">
    <w:name w:val="Quote"/>
    <w:basedOn w:val="Normal"/>
    <w:next w:val="Normal"/>
    <w:link w:val="SitatTegn"/>
    <w:uiPriority w:val="29"/>
    <w:qFormat/>
    <w:rsid w:val="00FC693F"/>
    <w:rPr>
      <w:i/>
      <w:iCs/>
      <w:color w:val="000000" w:themeColor="text1"/>
    </w:rPr>
  </w:style>
  <w:style w:type="character" w:customStyle="1" w:styleId="SitatTegn">
    <w:name w:val="Sitat Tegn"/>
    <w:basedOn w:val="Standardskriftforavsnitt"/>
    <w:link w:val="Sitat"/>
    <w:uiPriority w:val="29"/>
    <w:rsid w:val="00FC693F"/>
    <w:rPr>
      <w:i/>
      <w:iCs/>
      <w:color w:val="000000" w:themeColor="text1"/>
    </w:rPr>
  </w:style>
  <w:style w:type="character" w:customStyle="1" w:styleId="Overskrift4Tegn">
    <w:name w:val="Overskrift 4 Tegn"/>
    <w:basedOn w:val="Standardskriftforavsnitt"/>
    <w:link w:val="Overskrift4"/>
    <w:uiPriority w:val="9"/>
    <w:semiHidden/>
    <w:rsid w:val="00FC693F"/>
    <w:rPr>
      <w:rFonts w:asciiTheme="majorHAnsi" w:eastAsiaTheme="majorEastAsia" w:hAnsiTheme="majorHAnsi" w:cstheme="majorBidi"/>
      <w:b/>
      <w:bCs/>
      <w:i/>
      <w:iCs/>
      <w:color w:val="4F81BD" w:themeColor="accent1"/>
    </w:rPr>
  </w:style>
  <w:style w:type="character" w:customStyle="1" w:styleId="Overskrift5Tegn">
    <w:name w:val="Overskrift 5 Tegn"/>
    <w:basedOn w:val="Standardskriftforavsnitt"/>
    <w:link w:val="Overskrift5"/>
    <w:uiPriority w:val="9"/>
    <w:semiHidden/>
    <w:rsid w:val="00FC693F"/>
    <w:rPr>
      <w:rFonts w:asciiTheme="majorHAnsi" w:eastAsiaTheme="majorEastAsia" w:hAnsiTheme="majorHAnsi" w:cstheme="majorBidi"/>
      <w:color w:val="243F60" w:themeColor="accent1" w:themeShade="7F"/>
    </w:rPr>
  </w:style>
  <w:style w:type="character" w:customStyle="1" w:styleId="Overskrift6Tegn">
    <w:name w:val="Overskrift 6 Tegn"/>
    <w:basedOn w:val="Standardskriftforavsnitt"/>
    <w:link w:val="Overskrift6"/>
    <w:uiPriority w:val="9"/>
    <w:semiHidden/>
    <w:rsid w:val="00FC693F"/>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semiHidden/>
    <w:rsid w:val="00FC693F"/>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semiHidden/>
    <w:rsid w:val="00FC693F"/>
    <w:rPr>
      <w:rFonts w:asciiTheme="majorHAnsi" w:eastAsiaTheme="majorEastAsia" w:hAnsiTheme="majorHAnsi" w:cstheme="majorBidi"/>
      <w:color w:val="4F81BD" w:themeColor="accent1"/>
      <w:sz w:val="20"/>
      <w:szCs w:val="20"/>
    </w:rPr>
  </w:style>
  <w:style w:type="character" w:customStyle="1" w:styleId="Overskrift9Tegn">
    <w:name w:val="Overskrift 9 Tegn"/>
    <w:basedOn w:val="Standardskriftforavsnitt"/>
    <w:link w:val="Overskrift9"/>
    <w:uiPriority w:val="9"/>
    <w:semiHidden/>
    <w:rsid w:val="00FC693F"/>
    <w:rPr>
      <w:rFonts w:asciiTheme="majorHAnsi" w:eastAsiaTheme="majorEastAsia" w:hAnsiTheme="majorHAnsi" w:cstheme="majorBidi"/>
      <w:i/>
      <w:iCs/>
      <w:color w:val="404040" w:themeColor="text1" w:themeTint="BF"/>
      <w:sz w:val="20"/>
      <w:szCs w:val="20"/>
    </w:rPr>
  </w:style>
  <w:style w:type="paragraph" w:styleId="Bildetekst">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erk">
    <w:name w:val="Strong"/>
    <w:basedOn w:val="Standardskriftforavsnitt"/>
    <w:uiPriority w:val="22"/>
    <w:qFormat/>
    <w:rsid w:val="00FC693F"/>
    <w:rPr>
      <w:b/>
      <w:bCs/>
    </w:rPr>
  </w:style>
  <w:style w:type="character" w:styleId="Utheving">
    <w:name w:val="Emphasis"/>
    <w:basedOn w:val="Standardskriftforavsnitt"/>
    <w:uiPriority w:val="20"/>
    <w:qFormat/>
    <w:rsid w:val="00FC693F"/>
    <w:rPr>
      <w:i/>
      <w:iCs/>
    </w:rPr>
  </w:style>
  <w:style w:type="paragraph" w:styleId="Sterktsitat">
    <w:name w:val="Intense Quote"/>
    <w:basedOn w:val="Normal"/>
    <w:next w:val="Normal"/>
    <w:link w:val="SterktsitatTegn"/>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C693F"/>
    <w:rPr>
      <w:b/>
      <w:bCs/>
      <w:i/>
      <w:iCs/>
      <w:color w:val="4F81BD" w:themeColor="accent1"/>
    </w:rPr>
  </w:style>
  <w:style w:type="character" w:styleId="Svakutheving">
    <w:name w:val="Subtle Emphasis"/>
    <w:basedOn w:val="Standardskriftforavsnitt"/>
    <w:uiPriority w:val="19"/>
    <w:qFormat/>
    <w:rsid w:val="00FC693F"/>
    <w:rPr>
      <w:i/>
      <w:iCs/>
      <w:color w:val="808080" w:themeColor="text1" w:themeTint="7F"/>
    </w:rPr>
  </w:style>
  <w:style w:type="character" w:styleId="Sterkutheving">
    <w:name w:val="Intense Emphasis"/>
    <w:basedOn w:val="Standardskriftforavsnitt"/>
    <w:uiPriority w:val="21"/>
    <w:qFormat/>
    <w:rsid w:val="00FC693F"/>
    <w:rPr>
      <w:b/>
      <w:bCs/>
      <w:i/>
      <w:iCs/>
      <w:color w:val="4F81BD" w:themeColor="accent1"/>
    </w:rPr>
  </w:style>
  <w:style w:type="character" w:styleId="Svakreferanse">
    <w:name w:val="Subtle Reference"/>
    <w:basedOn w:val="Standardskriftforavsnitt"/>
    <w:uiPriority w:val="31"/>
    <w:qFormat/>
    <w:rsid w:val="00FC693F"/>
    <w:rPr>
      <w:smallCaps/>
      <w:color w:val="C0504D" w:themeColor="accent2"/>
      <w:u w:val="single"/>
    </w:rPr>
  </w:style>
  <w:style w:type="character" w:styleId="Sterkreferanse">
    <w:name w:val="Intense Reference"/>
    <w:basedOn w:val="Standardskriftforavsnitt"/>
    <w:uiPriority w:val="32"/>
    <w:qFormat/>
    <w:rsid w:val="00FC693F"/>
    <w:rPr>
      <w:b/>
      <w:bCs/>
      <w:smallCaps/>
      <w:color w:val="C0504D" w:themeColor="accent2"/>
      <w:spacing w:val="5"/>
      <w:u w:val="single"/>
    </w:rPr>
  </w:style>
  <w:style w:type="character" w:styleId="Boktittel">
    <w:name w:val="Book Title"/>
    <w:basedOn w:val="Standardskriftforavsnitt"/>
    <w:uiPriority w:val="33"/>
    <w:qFormat/>
    <w:rsid w:val="00FC693F"/>
    <w:rPr>
      <w:b/>
      <w:bCs/>
      <w:smallCaps/>
      <w:spacing w:val="5"/>
    </w:rPr>
  </w:style>
  <w:style w:type="paragraph" w:styleId="Overskriftforinnholdsfortegnelse">
    <w:name w:val="TOC Heading"/>
    <w:basedOn w:val="Overskrift1"/>
    <w:next w:val="Normal"/>
    <w:uiPriority w:val="39"/>
    <w:semiHidden/>
    <w:unhideWhenUsed/>
    <w:qFormat/>
    <w:rsid w:val="00FC693F"/>
    <w:pPr>
      <w:outlineLvl w:val="9"/>
    </w:pPr>
  </w:style>
  <w:style w:type="table" w:styleId="Tabellrutenett">
    <w:name w:val="Table Grid"/>
    <w:basedOn w:val="Vanligtabel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ysskyggelegging">
    <w:name w:val="Light Shading"/>
    <w:basedOn w:val="Vanligtabel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ysskyggelegginguthevingsfarge2">
    <w:name w:val="Light Shading Accent 2"/>
    <w:basedOn w:val="Vanligtabel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ysskyggelegginguthevingsfarge3">
    <w:name w:val="Light Shading Accent 3"/>
    <w:basedOn w:val="Vanligtabel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ysskyggelegginguthevingsfarge4">
    <w:name w:val="Light Shading Accent 4"/>
    <w:basedOn w:val="Vanligtabel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ysskyggelegginguthevingsfarge5">
    <w:name w:val="Light Shading Accent 5"/>
    <w:basedOn w:val="Vanligtabel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ysskyggelegginguthevingsfarge6">
    <w:name w:val="Light Shading Accent 6"/>
    <w:basedOn w:val="Vanligtabel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ysliste">
    <w:name w:val="Light List"/>
    <w:basedOn w:val="Vanligtabel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yslisteuthevingsfarge2">
    <w:name w:val="Light List Accent 2"/>
    <w:basedOn w:val="Vanligtabel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yslisteuthevingsfarge3">
    <w:name w:val="Light List Accent 3"/>
    <w:basedOn w:val="Vanligtabel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yslisteuthevingsfarge4">
    <w:name w:val="Light List Accent 4"/>
    <w:basedOn w:val="Vanligtabel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yslisteuthevingsfarge5">
    <w:name w:val="Light List Accent 5"/>
    <w:basedOn w:val="Vanligtabel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yslisteuthevingsfarge6">
    <w:name w:val="Light List Accent 6"/>
    <w:basedOn w:val="Vanligtabel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ystrutenett">
    <w:name w:val="Light Grid"/>
    <w:basedOn w:val="Vanligtabel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ystrutenettuthevingsfarge2">
    <w:name w:val="Light Grid Accent 2"/>
    <w:basedOn w:val="Vanligtabel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ystrutenettuthevingsfarge3">
    <w:name w:val="Light Grid Accent 3"/>
    <w:basedOn w:val="Vanligtabel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ystrutenettuthevingsfarge4">
    <w:name w:val="Light Grid Accent 4"/>
    <w:basedOn w:val="Vanligtabel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ystrutenettuthevingsfarge5">
    <w:name w:val="Light Grid Accent 5"/>
    <w:basedOn w:val="Vanligtabel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ystrutenettuthevingsfarge6">
    <w:name w:val="Light Grid Accent 6"/>
    <w:basedOn w:val="Vanligtabel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iddelsskyggelegging1">
    <w:name w:val="Medium Shading 1"/>
    <w:basedOn w:val="Vanligtabel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liste1">
    <w:name w:val="Medium List 1"/>
    <w:basedOn w:val="Vanligtabel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ddelsliste1uthevingsfarge2">
    <w:name w:val="Medium List 1 Accent 2"/>
    <w:basedOn w:val="Vanligtabel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ddelsliste1uthevingsfarge3">
    <w:name w:val="Medium List 1 Accent 3"/>
    <w:basedOn w:val="Vanligtabel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ddelsliste1uthevingsfarge4">
    <w:name w:val="Medium List 1 Accent 4"/>
    <w:basedOn w:val="Vanligtabel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ddelsliste1uthevingsfarge5">
    <w:name w:val="Medium List 1 Accent 5"/>
    <w:basedOn w:val="Vanligtabel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ddelsliste1uthevingsfarge6">
    <w:name w:val="Medium List 1 Accent 6"/>
    <w:basedOn w:val="Vanligtabel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ddelsliste2">
    <w:name w:val="Medium List 2"/>
    <w:basedOn w:val="Vanli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ddelsrutenett1uthevingsfarge2">
    <w:name w:val="Medium Grid 1 Accent 2"/>
    <w:basedOn w:val="Vanligtabel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ddelsrutenett1uthevingsfarge3">
    <w:name w:val="Medium Grid 1 Accent 3"/>
    <w:basedOn w:val="Vanligtabel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ddelsrutenett1uthevingsfarge4">
    <w:name w:val="Medium Grid 1 Accent 4"/>
    <w:basedOn w:val="Vanligtabel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ddelsrutenett1uthevingsfarge5">
    <w:name w:val="Medium Grid 1 Accent 5"/>
    <w:basedOn w:val="Vanligtabel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ddelsrutenett1uthevingsfarge6">
    <w:name w:val="Medium Grid 1 Accent 6"/>
    <w:basedOn w:val="Vanligtabel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ddelsrutenett2">
    <w:name w:val="Medium Grid 2"/>
    <w:basedOn w:val="Vanli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ddelsrutenett3uthevingsfarge2">
    <w:name w:val="Medium Grid 3 Accent 2"/>
    <w:basedOn w:val="Vanli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ddelsrutenett3uthevingsfarge3">
    <w:name w:val="Medium Grid 3 Accent 3"/>
    <w:basedOn w:val="Vanli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ddelsrutenett3uthevingsfarge4">
    <w:name w:val="Medium Grid 3 Accent 4"/>
    <w:basedOn w:val="Vanli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ddelsrutenett3uthevingsfarge5">
    <w:name w:val="Medium Grid 3 Accent 5"/>
    <w:basedOn w:val="Vanli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ddelsrutenett3uthevingsfarge6">
    <w:name w:val="Medium Grid 3 Accent 6"/>
    <w:basedOn w:val="Vanli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rkliste">
    <w:name w:val="Dark List"/>
    <w:basedOn w:val="Vanligtabel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Mrklisteuthevingsfarge2">
    <w:name w:val="Dark List Accent 2"/>
    <w:basedOn w:val="Vanligtabel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Mrklisteuthevingsfarge3">
    <w:name w:val="Dark List Accent 3"/>
    <w:basedOn w:val="Vanligtabel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Mrklisteuthevingsfarge4">
    <w:name w:val="Dark List Accent 4"/>
    <w:basedOn w:val="Vanligtabel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Mrklisteuthevingsfarge5">
    <w:name w:val="Dark List Accent 5"/>
    <w:basedOn w:val="Vanligtabel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Mrklisteuthevingsfarge6">
    <w:name w:val="Dark List Accent 6"/>
    <w:basedOn w:val="Vanligtabel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gerikskyggelegging">
    <w:name w:val="Colorful Shading"/>
    <w:basedOn w:val="Vanligtabel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gerikskyggelegginguthevingsfarge4">
    <w:name w:val="Colorful Shading Accent 4"/>
    <w:basedOn w:val="Vanligtabel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gerikliste">
    <w:name w:val="Colorful List"/>
    <w:basedOn w:val="Vanligtabel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geriklisteuthevingsfarge2">
    <w:name w:val="Colorful List Accent 2"/>
    <w:basedOn w:val="Vanligtabel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geriklisteuthevingsfarge3">
    <w:name w:val="Colorful List Accent 3"/>
    <w:basedOn w:val="Vanligtabel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geriklisteuthevingsfarge4">
    <w:name w:val="Colorful List Accent 4"/>
    <w:basedOn w:val="Vanligtabel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geriklisteuthevingsfarge5">
    <w:name w:val="Colorful List Accent 5"/>
    <w:basedOn w:val="Vanligtabel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geriklisteuthevingsfarge6">
    <w:name w:val="Colorful List Accent 6"/>
    <w:basedOn w:val="Vanligtabel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geriktrutenett">
    <w:name w:val="Colorful Grid"/>
    <w:basedOn w:val="Vanli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geriktrutenettuthevingsfarge2">
    <w:name w:val="Colorful Grid Accent 2"/>
    <w:basedOn w:val="Vanli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geriktrutenettuthevingsfarge3">
    <w:name w:val="Colorful Grid Accent 3"/>
    <w:basedOn w:val="Vanli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geriktrutenettuthevingsfarge4">
    <w:name w:val="Colorful Grid Accent 4"/>
    <w:basedOn w:val="Vanli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geriktrutenettuthevingsfarge5">
    <w:name w:val="Colorful Grid Accent 5"/>
    <w:basedOn w:val="Vanli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geriktrutenettuthevingsfarge6">
    <w:name w:val="Colorful Grid Accent 6"/>
    <w:basedOn w:val="Vanli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749332B6F430DA44A1A4750E3BFF4CB0" ma:contentTypeVersion="3" ma:contentTypeDescription="Opprett et nytt dokument." ma:contentTypeScope="" ma:versionID="a60b7bea71ebdf9b1df986e60f954108">
  <xsd:schema xmlns:xsd="http://www.w3.org/2001/XMLSchema" xmlns:xs="http://www.w3.org/2001/XMLSchema" xmlns:p="http://schemas.microsoft.com/office/2006/metadata/properties" xmlns:ns2="3bdcfb79-acd8-492a-af2a-713b271888d6" targetNamespace="http://schemas.microsoft.com/office/2006/metadata/properties" ma:root="true" ma:fieldsID="d764941d167d3343213d25baa59d9495" ns2:_="">
    <xsd:import namespace="3bdcfb79-acd8-492a-af2a-713b271888d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dcfb79-acd8-492a-af2a-713b271888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DE8470-3E29-450E-985D-4EB76E90316B}">
  <ds:schemaRefs>
    <ds:schemaRef ds:uri="http://schemas.microsoft.com/sharepoint/v3/contenttype/forms"/>
  </ds:schemaRefs>
</ds:datastoreItem>
</file>

<file path=customXml/itemProps2.xml><?xml version="1.0" encoding="utf-8"?>
<ds:datastoreItem xmlns:ds="http://schemas.openxmlformats.org/officeDocument/2006/customXml" ds:itemID="{F4F9298F-E20D-4328-8FA7-0A23B08BCF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4.xml><?xml version="1.0" encoding="utf-8"?>
<ds:datastoreItem xmlns:ds="http://schemas.openxmlformats.org/officeDocument/2006/customXml" ds:itemID="{DC86714B-F113-461F-8019-D418970EE9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dcfb79-acd8-492a-af2a-713b271888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630</Words>
  <Characters>3344</Characters>
  <Application>Microsoft Office Word</Application>
  <DocSecurity>0</DocSecurity>
  <Lines>27</Lines>
  <Paragraphs>7</Paragraphs>
  <ScaleCrop>false</ScaleCrop>
  <Manager/>
  <Company/>
  <LinksUpToDate>false</LinksUpToDate>
  <CharactersWithSpaces>3967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Sigrid Lilleng</cp:lastModifiedBy>
  <cp:revision>3</cp:revision>
  <dcterms:created xsi:type="dcterms:W3CDTF">2026-09-02T06:20:00Z</dcterms:created>
  <dcterms:modified xsi:type="dcterms:W3CDTF">2026-09-02T06:49:00Z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0x010100749332B6F430DA44A1A4750E3BFF4CB0</vt:lpwstr>
  </property>
  <property fmtid="{D5CDD505-2E9C-101B-9397-08002B2CF9AE}" pid="3" name="docLang">
    <vt:lpwstr>nb</vt:lpwstr>
  </property>
</Properties>
</file>